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49426010" name="e1782c8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5503829" name="e1782c80-ab2e-11f0-a48c-95ad4219925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49715856" name="efd0a8c0-ab2e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1217561" name="efd0a8c0-ab2e-11f0-a48c-95ad4219925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4499051" name="1e063020-ab2f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384657" name="1e063020-ab2f-11f0-a48c-95ad4219925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Gesamtes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Tapete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1003830" name="9f723500-ab2f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5001752" name="9f723500-ab2f-11f0-a48c-95ad4219925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33124869" name="06fc66f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1280984" name="06fc66f0-ab30-11f0-a48c-95ad4219925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 - 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1163804" name="3c0f703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347610" name="3c0f7030-ab30-11f0-a48c-95ad4219925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Treppenhaus / Gang </w:t>
            </w:r>
          </w:p>
          <w:p>
            <w:pPr>
              <w:spacing w:before="0" w:after="0" w:line="240" w:lineRule="auto"/>
            </w:pPr>
            <w:r>
              <w:t>OG - 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2783278" name="a5a1f54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6500921" name="a5a1f540-ab30-11f0-a48c-95ad4219925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Eingang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1614655" name="fa936930-ab30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7886726" name="fa936930-ab30-11f0-a48c-95ad4219925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89200606" name="e8513a3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5855663" name="e8513a30-ab31-11f0-a48c-95ad4219925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38132934" name="fe21a390-ab31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3636547" name="fe21a390-ab31-11f0-a48c-95ad4219925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5300079" name="d513bb4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850919" name="d513bb40-ab32-11f0-a48c-95ad4219925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1154237" name="e58a83a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8221515" name="e58a83a0-ab32-11f0-a48c-95ad4219925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36655408" name="f9a96c70-ab32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0196912" name="f9a96c70-ab32-11f0-a48c-95ad4219925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60147322" name="0f06c8b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1176615" name="0f06c8b0-ab33-11f0-a48c-95ad4219925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0817944" name="b7d0ed9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272830" name="b7d0ed90-ab33-11f0-a48c-95ad4219925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Dusche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4573856" name="ca160d50-ab33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6782093" name="ca160d50-ab33-11f0-a48c-95ad4219925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Reduit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1787799" name="2004a5f0-ab34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7267355" name="2004a5f0-ab34-11f0-a48c-95ad4219925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38871746" name="9cbee290-ab34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5989842" name="9cbee290-ab34-11f0-a48c-95ad4219925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Gesamtes UG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69547656" name="5f1e19f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8745963" name="5f1e19f0-ab35-11f0-a48c-95ad4219925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0297503" name="74a9d93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5069965" name="74a9d930-ab35-11f0-a48c-95ad4219925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55617091" name="975e6e5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2580058" name="975e6e50-ab35-11f0-a48c-95ad4219925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87326347" name="f819eb70-ab35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0777674" name="f819eb70-ab35-11f0-a48c-95ad4219925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Gartenhaus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8785104" name="0b93baa0-ab36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3104228" name="0b93baa0-ab36-11f0-a48c-95ad4219925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Dach</w:t>
            </w:r>
          </w:p>
        </w:tc>
        <w:tc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6269679" name="567ece60-ab36-11f0-a48c-95ad4219925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5877352" name="567ece60-ab36-11f0-a48c-95ad4219925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Steinbüntli 4, 8888 Mels</w:t>
          </w:r>
        </w:p>
        <w:p>
          <w:pPr>
            <w:spacing w:before="0" w:after="0"/>
          </w:pPr>
          <w:r>
            <w:t>536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footer.xml" Type="http://schemas.openxmlformats.org/officeDocument/2006/relationships/footer" Id="rId2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